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Gesamtes Geschoss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Boden/ Sockel </w:t>
            </w:r>
          </w:p>
        </w:tc>
        <w:tc>
          <w:p>
            <w:pPr>
              <w:spacing w:before="0" w:after="0" w:line="240" w:lineRule="auto"/>
            </w:pPr>
            <w:r>
              <w:t>Boden/ Sockel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26213802" name="01a03330-10e4-73e9-b09f-9fad40b4d2d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0639037" name="01a03330-10e4-73e9-b09f-9fad40b4d2d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Nach 1990 Erstellt!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Dusche/ WC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20648699" name="01a03336-1698-72d0-bf26-2e261df418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4678016" name="01a03336-1698-72d0-bf26-2e261df4183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48994366" name="01a0333a-3142-7211-8886-97a9ddff48b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0436448" name="01a0333a-3142-7211-8886-97a9ddff48b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24276489" name="01a03341-5b8f-7369-9a05-142b83002a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2130830" name="01a03341-5b8f-7369-9a05-142b83002af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Dusche/ WC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38841308" name="01a03337-2a10-74ca-a328-9382951365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4630405" name="01a03337-2a10-74ca-a328-93829513657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70791780" name="01a0333b-0226-754b-85f5-35a3c002fc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26769" name="01a0333b-0226-754b-85f5-35a3c002fc9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Dusche/ WC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Gipsplatte/ 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36924490" name="01a03338-7bbe-72e3-aa3f-aac9d4940f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3439574" name="01a03338-7bbe-72e3-aa3f-aac9d4940f5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Gipsplatte/ 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99718829" name="01a0333c-08e2-732b-b8d5-63a5fd6fc6f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9959620" name="01a0333c-08e2-732b-b8d5-63a5fd6fc6f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Wohnzimmer/ 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47220135" name="01a0333c-eb2a-7f69-9421-068a7e48e3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0654259" name="01a0333c-eb2a-7f69-9421-068a7e48e3a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Wohnzimmer/ 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84083026" name="01a0333e-0e8b-743d-8a28-71b85cf71d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8904355" name="01a0333e-0e8b-743d-8a28-71b85cf71d4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Eisenbahnstrasse 27, 8800 Thalwil</w:t>
          </w:r>
        </w:p>
        <w:p>
          <w:pPr>
            <w:spacing w:before="0" w:after="0"/>
          </w:pPr>
          <w:r>
            <w:t>DN 1165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